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4997323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943136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6073798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586026" name="4c532730-f8e2-11ef-8de8-cbbcb071516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1838341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092667" name="7a79bba0-f8fc-11ef-974f-c341fe0bbbb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2504796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156342" name="c0d377b0-f90d-11ef-8377-5fadb4b2acf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182059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085176" name="17503230-f9a0-11ef-8ccc-f3f55625e10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0381603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868909" name="760884f0-f9a3-11ef-950c-cb7b999e1bf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4194506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186632" name="faa6ebc0-f9a8-11ef-85d2-67c88cc0ee4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7692062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74774" name="c3d5dcd0-f9be-11ef-a750-affe35e321b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3897152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901525" name="b2db4b30-f9ce-11ef-9b63-1305082a31d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3920961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034251" name="4d9b0e50-f8d3-11ef-af55-3f669b9ff7e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4645315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523799" name="7003f6a0-f8e2-11ef-a195-455c21ed380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0365121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717789" name="c38e76d0-f8fe-11ef-b8ef-a935197422b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7256570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415894" name="f88fcf00-f90d-11ef-84d7-e1cf3d51689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5812484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586981" name="569cb990-f9a0-11ef-bc87-e1802910b47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3494217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886076" name="9fe2ef90-f9a3-11ef-af82-27bdacbc0cf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1656120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26505" name="11240fe0-f9a9-11ef-b624-0f8224c28ff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005354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282326" name="fcaf3ce0-f9be-11ef-916c-cf172b6244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636480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871398" name="76c1e060-f8d3-11ef-a785-8b633325764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6354998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96199" name="60519810-f8d4-11ef-b571-dfc82e72ff4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885704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600704" name="7e430a60-f8d5-11ef-96e9-2f1fa5117d2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964932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937897" name="d9785840-f8d5-11ef-a931-fd13f322518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3011769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297091" name="5921eca0-f8d6-11ef-8f12-35eb87a872e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1069736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764513" name="647310c0-f8e0-11ef-a6bb-e7f977aaad7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8572232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560437" name="9e129510-f8e2-11ef-83fd-d5b86f55877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5611293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558109" name="e39eb0a0-f8e2-11ef-9709-bb59316664d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0100201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388411" name="80a61f50-f8e3-11ef-8399-1339fb689de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002429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188045" name="2edad520-f8e4-11ef-8d13-519bbc5db8e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224674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812293" name="43ed0220-f8e5-11ef-b376-45a7ef86afc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987180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371772" name="7d68b450-f8f3-11ef-8c84-019cab9487d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0224954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753110" name="2827c400-f8f7-11ef-9236-6172ff69e7d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9421909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32969" name="255b99c0-f8f9-11ef-85b2-c95bfc2d6cb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5773648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165299" name="5f62bcb0-f8ff-11ef-9f06-6db14d9a8cf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1103948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086918" name="d3a835a0-f8ff-11ef-8eac-b9f10b7d046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2716551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596264" name="75aa3560-f900-11ef-b8df-fb489231a9b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5890259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844300" name="e8d19420-f900-11ef-84e1-3baa0661ec5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8414239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086385" name="02bf2d40-f909-11ef-8de0-39551467147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9897208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001081" name="ebdf52e0-f90c-11ef-b77a-d32d4684119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5216031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165452" name="0e7cc110-f90e-11ef-be11-f70b00a57f7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9411036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795048" name="3abe7240-f90f-11ef-bae4-0fee8f90166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4183662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315289" name="b1e38b80-f90f-11ef-bf6c-114507e3b77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Treppe zu Terrasse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5067278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514891" name="d2486ed0-f910-11ef-a202-43fa563c796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9481218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677930" name="6aa470e0-f9a0-11ef-9052-3bfbd752b9b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4534293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99750" name="a265d140-f9a0-11ef-8145-255f3aeda5d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1119280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235501" name="e9cbdcf0-f9a0-11ef-9497-a3054a150a79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461324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227435" name="54c82b30-f9a1-11ef-b35c-2def3b177dc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3820577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197875" name="cc451680-f9a3-11ef-b2b6-4bfbf86832c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9394152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155470" name="9c58c1f0-f9a4-11ef-9623-7178ad1ecdc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2361829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655132" name="279dae60-f9a5-11ef-9bc8-a9fa994116f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7037142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353157" name="874b16e0-f9a5-11ef-9c0c-b3a26b05ecf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0633505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057825" name="f9a59340-f9a6-11ef-b66b-9b0c714b829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0239295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316798" name="18ded260-f9a9-11ef-bc57-ad64a9198a35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9811428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554942" name="9fc71b70-f9a9-11ef-8152-4da21d648b7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8413805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257597" name="01962b70-f9aa-11ef-b7e2-e324e5aaef2f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5544728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381370" name="2a0e3500-f9ac-11ef-b652-f5ca70e93a1f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0016711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196720" name="9e1e4940-f9b0-11ef-afdb-294fdc21416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2113044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490068" name="46eb4bf0-f9bf-11ef-87b1-555c0da896f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6160824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64304" name="fd970f60-f9bf-11ef-ace4-3571e301f0d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6061774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750796" name="7650ab50-f9c0-11ef-a3b9-3722b3310bb9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4571054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31126" name="eb8f0330-f9c0-11ef-aa18-e5f3d1c3e65f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4005422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444427" name="4e31b6e0-f9c1-11ef-ae92-ab4e48a826b1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8680255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08152" name="f0a60a00-f9cd-11ef-9ce2-c974ddde5f3f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7329277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268144" name="c4ab3af0-f9ce-11ef-a5d2-e169624b5a6f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2196582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237567" name="5336c6e0-f9cf-11ef-a5c3-578ff5d4c477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4166908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158135" name="a9850bb0-f9cf-11ef-90ea-655c7f6e827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7093098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599206" name="33071270-f9d0-11ef-8b88-73c1124d536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5958162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189704" name="2a20e090-f9d6-11ef-a149-9fe774ab84f2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0247135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003857" name="a1b730e0-f8d3-11ef-a249-ad959ecb44cf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9624477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832730" name="7e45e600-f8d4-11ef-97d6-275e93444b6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0974790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889224" name="99443000-f8d5-11ef-805d-ed1bf95c9be6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6443241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930946" name="f9115580-f8d5-11ef-a6e5-77081412f2cf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2840015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912910" name="6ff1ebb0-f8d6-11ef-9cfd-2336450c80c7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3357246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869532" name="cb2cac40-f8e0-11ef-ac6a-7f3a0cad4ba7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7595328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526754" name="b18adda0-f8e2-11ef-9e60-75bc563a5a40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5213587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935508" name="08b59fc0-f8e3-11ef-b67f-03ac8bb447c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3996269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05713" name="985a63e0-f8e3-11ef-9f62-3b767719aea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9785185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665490" name="43ee3010-f8e4-11ef-abd9-4b8fbbf161b6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3516391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458102" name="5ba64fc0-f8e5-11ef-b2d5-6bf20864e755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7302547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094592" name="973132e0-f8f3-11ef-af26-75dfc008e457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9373106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067024" name="3d84d220-f8f7-11ef-a3cd-d1da3131d438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3230873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91993" name="391d4760-f8f9-11ef-870a-4bdef0db0c6c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4495149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239102" name="74b7b480-f8ff-11ef-a96c-9b2bf939f969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5242012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23279" name="e8e33cd0-f8ff-11ef-b554-870f0e2b8e05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0395926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79289" name="8671dce0-f900-11ef-ab0e-bdb79a3984ca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6392268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718073" name="1890f630-f909-11ef-8c32-c93e1a12a2b9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1244838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037294" name="ffc132b0-f90c-11ef-8729-8941f9722651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2083541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442967" name="223212a0-f90e-11ef-8b4c-173d4ab5ed37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1304792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126998" name="2c2347b0-f90f-11ef-98f7-29aefb88c917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3257327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77956" name="d6407970-f90f-11ef-9c5a-25d5a955fb76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1796808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585972" name="b2595fe0-f9a0-11ef-9a8d-c5468bed47b2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532180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546487" name="fa652170-f9a0-11ef-96f8-77e316517ccc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208758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426635" name="64fce180-f9a1-11ef-a33d-bbdaaadd61c6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9444685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898998" name="89fee910-f9a1-11ef-9519-359c9da80c05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5343529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334714" name="dc722bb0-f9a3-11ef-be37-d57e7fd8d1a5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8636070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711959" name="ad0b5ad0-f9a4-11ef-9693-bd93bb0696f6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1522864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837461" name="364f9540-f9a5-11ef-a17d-a91461458d8d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9467072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021588" name="994e2490-f9a5-11ef-8fb7-f7bd5ae14276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1276100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024096" name="12bdfbb0-f9a7-11ef-b199-cb4e7dbf3d5a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808581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498091" name="2b7d5cc0-f9a9-11ef-bda8-0f92e86b1b77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9995081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91850" name="adfe2d00-f9a9-11ef-8d7b-d30e80a80be2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8414198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884111" name="0e395690-f9aa-11ef-afcf-47ac47b12fb8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6773171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193540" name="38de0420-f9ac-11ef-b99a-49d9054f3cb6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6660512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042734" name="bb6937d0-f9b0-11ef-b113-876b2edcc830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888390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814237" name="5c750f60-f9bf-11ef-98bb-856116baf2cd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569453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230432" name="20af9670-f9c0-11ef-82a0-4d8db7293af4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7928309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497275" name="8db45ee0-f9c0-11ef-b305-d7de17a9c0e9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7456150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823913" name="fdab3e30-f9c0-11ef-9603-bfcb924ac5d8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205420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153496" name="6263b280-f9c1-11ef-b8be-6de3f77729f3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1306998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250475" name="5960a5a0-f9ce-11ef-a8b5-253adb2fc42c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4751017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302231" name="dea3ca30-f9ce-11ef-a4b8-9dd30f98abd2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7140602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856427" name="7b4683a0-f9cf-11ef-b33d-c157aaa3bf0e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219013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794593" name="b982d380-f9cf-11ef-9cdd-c17c60bf40a6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9498357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879933" name="55066150-f9d0-11ef-9acf-6b6bf5b9827b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9704657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358624" name="62c538d0-f9d4-11ef-89e7-cb65f4eb0f5b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2766864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273807" name="9aabc280-f9d6-11ef-936d-b5c4fcaeca08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2075867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790552" name="57b6fe30-f9d7-11ef-98ab-f96d4de7d348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4216990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12112" name="bfe5ddd0-f8d5-11ef-9108-c510f46df84d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5464848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224605" name="3b4c9860-f8d6-11ef-96dc-8548e3549d5a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509326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721211" name="66b07640-f8e3-11ef-ad0f-495bc405ea91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9197307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59637" name="13ab9aa0-f8e4-11ef-bfe8-07123cd9a94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6636538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269892" name="087fe390-f900-11ef-a9b3-13da3b578d8e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7451244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72170" name="c87e6ea0-f900-11ef-bc95-6d5c17fda107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4790108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631581" name="120be5d0-f90f-11ef-95b1-4f627de4e2fe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4723060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489868" name="d970b2e0-f9a0-11ef-b92b-73a08bc3b4a3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1181023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788517" name="07f4c920-f8d5-11ef-9d9d-b929c8a1ec8c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5305740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182689" name="7d964b60-f9a0-11ef-92c4-93cb8509134d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8026835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181934" name="c6523400-f9a9-11ef-8ad6-4b48b120652c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6225749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037642" name="3e0ef760-f9c0-11ef-968e-b3e9cf2abbb3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4663099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082217" name="20400df0-f9cf-11ef-b720-e39d92d33831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0678778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200019" name="4921a940-f8d5-11ef-a26b-7d6d90bf64cb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8283009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040305" name="8c6c8660-f8e0-11ef-80eb-a5e8b5811955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1215921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315126" name="334e1850-f8e5-11ef-a970-b95926013baa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3075786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838576" name="bde0f400-f8ff-11ef-9a88-2fa0abb6210f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7781473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772046" name="d86cafa0-f90c-11ef-b85a-b99ee87a50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5524067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026738" name="936f4040-f9a0-11ef-bfbc-15b8ace9b071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1022686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534643" name="f0b48590-f9a4-11ef-9f8c-bd7823355aa1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5598682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649924" name="8e2c6c80-f9a9-11ef-91fe-fd0b845a8a3f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6433359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252214" name="bed6c270-f9bf-11ef-8ae8-2d8ba014dc79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4866218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170952" name="8a2fc7b0-f8de-11ef-9bb3-43bb7ecee187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0566577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072250" name="a46384f0-f9bf-11ef-83e6-754c548da745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9239310" name="a6bbf620-f90a-11ef-8cb5-afdcd3b45a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827608" name="a6bbf620-f90a-11ef-8cb5-afdcd3b45a58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Klinkerplatten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9881716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784109" name="14343620-f8e5-11ef-a881-8506eef8e115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9471222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990101" name="093a8530-f8f9-11ef-801f-07b353363859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598787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495714" name="7b264e50-f907-11ef-9a3c-4180f5b13354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6832791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389259" name="1c5cc1a0-f9c1-11ef-9abe-2be8c4acf84a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alle Wohnungen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  <w:p>
            <w:pPr>
              <w:spacing w:before="0" w:after="0" w:line="240" w:lineRule="auto"/>
            </w:pPr>
            <w:r>
              <w:t>alle Küchen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0638433" name="8abafc70-f8f9-11ef-afbc-7529209c77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898253" name="8abafc70-f8f9-11ef-afbc-7529209c77c8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Wohnzimmer-DG</w:t>
            </w:r>
          </w:p>
        </w:tc>
        <w:tc>
          <w:p>
            <w:pPr>
              <w:spacing w:before="0" w:after="0" w:line="240" w:lineRule="auto"/>
            </w:pPr>
            <w:r>
              <w:t>Deckenplatten inkl Kleber und 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6361501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4850" name="fe8b1a20-f900-11ef-8eae-35f39f0c5418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jede Wohnung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3839279" name="475549b0-f901-11ef-adbb-cd67b07ad5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977114" name="475549b0-f901-11ef-adbb-cd67b07ad51a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6814972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563620" name="94a80da0-f90c-11ef-a888-f5cc4a96e031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Balkone</w:t>
            </w:r>
          </w:p>
          <w:p>
            <w:pPr>
              <w:spacing w:before="0" w:after="0" w:line="240" w:lineRule="auto"/>
            </w:pPr>
            <w:r>
              <w:t>1.OG - DG</w:t>
            </w:r>
          </w:p>
        </w:tc>
        <w:tc>
          <w:p>
            <w:pPr>
              <w:spacing w:before="0" w:after="0" w:line="240" w:lineRule="auto"/>
            </w:pPr>
            <w:r>
              <w:t>Balkonbrüstung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0537034" name="7e9e0460-f911-11ef-b484-a3260723d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057066" name="7e9e0460-f911-11ef-b484-a3260723de13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weiss/ 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0142692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206662" name="2715af20-f9a4-11ef-abe6-1d8f99f2725f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9208657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52394" name="c8a16d70-f9a4-11ef-8adb-8502d81db088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4253395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88853" name="54775270-f9a9-11ef-91e4-05680dc88f61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braun (alt)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5436356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459218" name="a2c0dc00-f9c0-11ef-adf9-cb72ca225fc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9223876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55102" name="211aabf0-f9ce-11ef-a7f7-1f036e822aab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>alter Herd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9930759" name="b0fba3d0-f9d0-11ef-84c0-df07f5e7ad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647607" name="b0fba3d0-f9d0-11ef-84c0-df07f5e7ada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7628293" name="1eeeb1f0-f9d3-11ef-a3bf-1fe89afce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541241" name="1eeeb1f0-f9d3-11ef-a3bf-1fe89afce67e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Elektrobuchse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8168326" name="8e5c15f0-f9d3-11ef-983a-8f178a34b9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755278" name="8e5c15f0-f9d3-11ef-983a-8f178a34b95f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2095782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608019" name="9b89d860-f9d4-11ef-9c3c-01f9b3e0e41d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Sockelplatte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94985971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493950" name="06a854a0-f9d5-11ef-b4bc-03533bdadc49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Rohrummentelung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8299405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176663" name="c2b2a5a0-f9d6-11ef-82b2-7b1d3ff89a01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0543404" name="1dc74c20-f9d7-11ef-bc85-27e778b4a2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103072" name="1dc74c20-f9d7-11ef-bc85-27e778b4a2d0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Sockelputz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1760015399" name="120e8180-025d-11f0-896d-a7e3a7c782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086457" name="120e8180-025d-11f0-896d-a7e3a7c78205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1384995383" name="191b9ee0-025d-11f0-b7dc-5f85a0f9da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765846" name="191b9ee0-025d-11f0-b7dc-5f85a0f9da0d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426630585" name="1dc7c1d0-025d-11f0-9199-03fdef72a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846111" name="1dc7c1d0-025d-11f0-9199-03fdef72a803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50353"/>
                  <wp:effectExtent l="0" t="0" r="0" b="0"/>
                  <wp:docPr id="1883972207" name="226342f0-025d-11f0-b4b7-714177ba8b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126149" name="226342f0-025d-11f0-b4b7-714177ba8bb4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5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Gipsplatte mit Spachtelmasse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2018772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835051" name="0838bcd0-f9ce-11ef-92b4-07bae3848167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Gipsplatte mit Spachtelmasse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467832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485552" name="6cedc2b0-f8f2-11ef-bef2-45f88ee67af0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2954599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400425" name="529a9ae0-f8f3-11ef-bdc6-0d866ba41af3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6019309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720242" name="9dd18d30-f9ce-11ef-899b-77ac153dd607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Biden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3444335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133458" name="20113ad0-f8d4-11ef-9a37-253c80e0dc66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Biden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0941148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274392" name="d0e91bd0-f8e2-11ef-b2b1-e9117b1abc27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Biden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5003721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261627" name="3a26ffe0-f9a1-11ef-9c55-1d7b3addb37e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1549927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719641" name="06f513f0-f8f7-11ef-a349-9914c74027ac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neu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5979815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246941" name="95a1c2d0-f8ff-11ef-8a00-5bb1b22ac1b4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neu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6294987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76402" name="95b641f0-f90f-11ef-9a30-f934ed2982d5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572449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071617" name="11dea5f0-f9ac-11ef-972b-735f1aed909e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3239677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996706" name="828fd7c0-f9b0-11ef-a284-87b0fab3ffd6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4011491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561800" name="94818f40-f9cf-11ef-85b5-779e56d6766d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7613616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481535" name="d4320890-f9cf-11ef-a764-27add6e6a6de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 mit Teppich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6225157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938068" name="4b2b6570-f9a5-11ef-9c02-7bb7fc40d5b8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alt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Bodenbelag mit Teppich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5587315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501428" name="dbd7e020-f9a6-11ef-916f-a711460a2159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alt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8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footer.xml" Type="http://schemas.openxmlformats.org/officeDocument/2006/relationships/footer" Id="rId18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